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7D93" w:rsidRPr="00737D93" w:rsidRDefault="00737D93" w:rsidP="00737D93">
      <w:pPr>
        <w:pStyle w:val="Kop1"/>
        <w:rPr>
          <w:b/>
          <w:sz w:val="18"/>
        </w:rPr>
      </w:pPr>
      <w:bookmarkStart w:id="0" w:name="_Toc427068628"/>
      <w:bookmarkStart w:id="1" w:name="_Toc452539836"/>
      <w:bookmarkStart w:id="2" w:name="_Toc467658452"/>
      <w:bookmarkStart w:id="3" w:name="_GoBack"/>
      <w:bookmarkEnd w:id="3"/>
      <w:r w:rsidRPr="00737D93">
        <w:rPr>
          <w:b/>
          <w:sz w:val="18"/>
        </w:rPr>
        <w:t>bijlage 13: Verklaring inzake de verplichtingen op het gebied van het milieu-, sociaal en arbeidsrecht</w:t>
      </w:r>
      <w:bookmarkEnd w:id="0"/>
      <w:bookmarkEnd w:id="1"/>
      <w:bookmarkEnd w:id="2"/>
    </w:p>
    <w:p w:rsidR="00737D93" w:rsidRPr="00430C54" w:rsidRDefault="00737D93" w:rsidP="00737D93">
      <w:pPr>
        <w:rPr>
          <w:szCs w:val="18"/>
        </w:rPr>
      </w:pPr>
    </w:p>
    <w:p w:rsidR="00737D93" w:rsidRPr="00430C54" w:rsidRDefault="00737D93" w:rsidP="00737D93">
      <w:pPr>
        <w:rPr>
          <w:szCs w:val="18"/>
        </w:rPr>
      </w:pPr>
      <w:r w:rsidRPr="00430C54">
        <w:rPr>
          <w:szCs w:val="18"/>
        </w:rPr>
        <w:t xml:space="preserve">Naam en adres van de onderneming: </w:t>
      </w:r>
      <w:r w:rsidRPr="00430C54">
        <w:rPr>
          <w:szCs w:val="18"/>
        </w:rPr>
        <w:br/>
      </w:r>
      <w:r w:rsidRPr="00430C54">
        <w:rPr>
          <w:szCs w:val="18"/>
        </w:rPr>
        <w:br/>
        <w:t>………………………………………………………………………………………………………………………</w:t>
      </w:r>
    </w:p>
    <w:p w:rsidR="00737D93" w:rsidRPr="00430C54" w:rsidRDefault="00737D93" w:rsidP="00737D93">
      <w:pPr>
        <w:rPr>
          <w:szCs w:val="18"/>
        </w:rPr>
      </w:pPr>
      <w:r w:rsidRPr="00430C54">
        <w:rPr>
          <w:szCs w:val="18"/>
        </w:rPr>
        <w:br/>
        <w:t>Inschrijvingsnummer Kamer van Koophandel (inschrijvingsnummer van het handelsregister of een overeenkomstig register van het land van vestiging van de onderneming):</w:t>
      </w:r>
    </w:p>
    <w:p w:rsidR="00737D93" w:rsidRPr="00430C54" w:rsidRDefault="00737D93" w:rsidP="00737D93">
      <w:pPr>
        <w:rPr>
          <w:szCs w:val="18"/>
        </w:rPr>
      </w:pPr>
    </w:p>
    <w:p w:rsidR="00737D93" w:rsidRPr="00430C54" w:rsidRDefault="00737D93" w:rsidP="00737D93">
      <w:pPr>
        <w:rPr>
          <w:szCs w:val="18"/>
        </w:rPr>
      </w:pPr>
      <w:r w:rsidRPr="00430C54">
        <w:rPr>
          <w:szCs w:val="18"/>
        </w:rPr>
        <w:t>………………………………………………………………………………………………………………………</w:t>
      </w:r>
    </w:p>
    <w:p w:rsidR="00737D93" w:rsidRPr="00430C54" w:rsidRDefault="00737D93" w:rsidP="00737D93">
      <w:pPr>
        <w:rPr>
          <w:szCs w:val="18"/>
        </w:rPr>
      </w:pPr>
      <w:r w:rsidRPr="00430C54">
        <w:rPr>
          <w:szCs w:val="18"/>
        </w:rPr>
        <w:br/>
        <w:t>Contactpersoon van de onderneming (naam, e</w:t>
      </w:r>
      <w:r>
        <w:rPr>
          <w:szCs w:val="18"/>
        </w:rPr>
        <w:t>-</w:t>
      </w:r>
      <w:r w:rsidRPr="00430C54">
        <w:rPr>
          <w:szCs w:val="18"/>
        </w:rPr>
        <w:t>mail, telefoon):</w:t>
      </w:r>
    </w:p>
    <w:p w:rsidR="00737D93" w:rsidRPr="00430C54" w:rsidRDefault="00737D93" w:rsidP="00737D93">
      <w:pPr>
        <w:rPr>
          <w:szCs w:val="18"/>
        </w:rPr>
      </w:pPr>
    </w:p>
    <w:p w:rsidR="00737D93" w:rsidRPr="00430C54" w:rsidRDefault="00737D93" w:rsidP="00737D93">
      <w:pPr>
        <w:rPr>
          <w:szCs w:val="18"/>
        </w:rPr>
      </w:pPr>
      <w:r w:rsidRPr="00430C54">
        <w:rPr>
          <w:szCs w:val="18"/>
        </w:rPr>
        <w:t>………………………………………………………………………………………………………………………</w:t>
      </w:r>
    </w:p>
    <w:p w:rsidR="00737D93" w:rsidRPr="00430C54" w:rsidRDefault="00737D93" w:rsidP="00737D93">
      <w:pPr>
        <w:rPr>
          <w:szCs w:val="18"/>
        </w:rPr>
      </w:pPr>
    </w:p>
    <w:p w:rsidR="00737D93" w:rsidRPr="00430C54" w:rsidRDefault="00737D93" w:rsidP="00737D93">
      <w:pPr>
        <w:rPr>
          <w:szCs w:val="18"/>
        </w:rPr>
      </w:pPr>
      <w:r w:rsidRPr="00430C54">
        <w:rPr>
          <w:szCs w:val="18"/>
        </w:rPr>
        <w:t xml:space="preserve">Ondergetekende verklaart bij de voorbereiding van zijn inschrijving rekening gehouden te hebben met de verplichtingen </w:t>
      </w:r>
      <w:r>
        <w:rPr>
          <w:szCs w:val="18"/>
        </w:rPr>
        <w:t xml:space="preserve">op het gebied van </w:t>
      </w:r>
      <w:r w:rsidRPr="00C85659">
        <w:rPr>
          <w:bCs/>
          <w:szCs w:val="18"/>
        </w:rPr>
        <w:t xml:space="preserve">het milieu-, sociaal en arbeidsrecht uit hoofde van het recht van de Europese Unie, nationale recht of collectieve arbeidsovereenkomsten of uit hoofde van de in bijlage X van </w:t>
      </w:r>
      <w:r>
        <w:rPr>
          <w:bCs/>
          <w:szCs w:val="18"/>
        </w:rPr>
        <w:t>R</w:t>
      </w:r>
      <w:r w:rsidRPr="00C85659">
        <w:rPr>
          <w:bCs/>
          <w:szCs w:val="18"/>
        </w:rPr>
        <w:t>ichtlijn 2014/24/EU vermelde bepalingen van internationaal milieu-, sociaal en arbeidsrecht</w:t>
      </w:r>
      <w:r w:rsidRPr="00430C54">
        <w:rPr>
          <w:szCs w:val="18"/>
        </w:rPr>
        <w:t>.</w:t>
      </w:r>
    </w:p>
    <w:p w:rsidR="00737D93" w:rsidRPr="00430C54" w:rsidRDefault="00737D93" w:rsidP="00737D93">
      <w:pPr>
        <w:rPr>
          <w:szCs w:val="18"/>
        </w:rPr>
      </w:pPr>
    </w:p>
    <w:p w:rsidR="00737D93" w:rsidRPr="00430C54" w:rsidRDefault="00737D93" w:rsidP="00737D93">
      <w:pPr>
        <w:rPr>
          <w:szCs w:val="18"/>
        </w:rPr>
      </w:pPr>
    </w:p>
    <w:p w:rsidR="00737D93" w:rsidRPr="00430C54" w:rsidRDefault="00737D93" w:rsidP="00737D93">
      <w:pPr>
        <w:rPr>
          <w:szCs w:val="18"/>
        </w:rPr>
      </w:pPr>
      <w:r w:rsidRPr="00430C54">
        <w:rPr>
          <w:szCs w:val="18"/>
        </w:rPr>
        <w:t>Na(a)m(en) vertegenwoordigingsbevoegde ondertekenaar(s):</w:t>
      </w:r>
    </w:p>
    <w:p w:rsidR="00737D93" w:rsidRPr="00430C54" w:rsidRDefault="00737D93" w:rsidP="00737D93">
      <w:pPr>
        <w:rPr>
          <w:szCs w:val="18"/>
        </w:rPr>
      </w:pPr>
      <w:r w:rsidRPr="00430C54">
        <w:rPr>
          <w:szCs w:val="18"/>
        </w:rPr>
        <w:t xml:space="preserve"> </w:t>
      </w:r>
      <w:r w:rsidRPr="00430C54">
        <w:rPr>
          <w:szCs w:val="18"/>
        </w:rPr>
        <w:br/>
        <w:t>………………………………………………………………………………………………………………………</w:t>
      </w:r>
    </w:p>
    <w:p w:rsidR="00737D93" w:rsidRPr="00430C54" w:rsidRDefault="00737D93" w:rsidP="00737D93">
      <w:pPr>
        <w:rPr>
          <w:szCs w:val="18"/>
        </w:rPr>
      </w:pPr>
    </w:p>
    <w:p w:rsidR="00737D93" w:rsidRDefault="00737D93" w:rsidP="00737D93">
      <w:pPr>
        <w:rPr>
          <w:szCs w:val="18"/>
        </w:rPr>
      </w:pPr>
      <w:r>
        <w:rPr>
          <w:szCs w:val="18"/>
        </w:rPr>
        <w:t>Datum:</w:t>
      </w:r>
      <w:r>
        <w:rPr>
          <w:szCs w:val="18"/>
        </w:rPr>
        <w:br/>
      </w:r>
      <w:r>
        <w:rPr>
          <w:szCs w:val="18"/>
        </w:rPr>
        <w:br/>
        <w:t>Handtekening(en):</w:t>
      </w:r>
    </w:p>
    <w:p w:rsidR="00241548" w:rsidRPr="00737D93" w:rsidRDefault="00241548" w:rsidP="00737D93">
      <w:pPr>
        <w:spacing w:line="240" w:lineRule="auto"/>
        <w:rPr>
          <w:szCs w:val="18"/>
        </w:rPr>
      </w:pPr>
    </w:p>
    <w:sectPr w:rsidR="00241548" w:rsidRPr="00737D93" w:rsidSect="0073653F">
      <w:headerReference w:type="default" r:id="rId9"/>
      <w:footerReference w:type="default" r:id="rId10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7D93" w:rsidRDefault="00737D93" w:rsidP="0088501B">
      <w:r>
        <w:separator/>
      </w:r>
    </w:p>
  </w:endnote>
  <w:endnote w:type="continuationSeparator" w:id="0">
    <w:p w:rsidR="00737D93" w:rsidRDefault="00737D93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DejaVu Sans">
    <w:altName w:val="Arial"/>
    <w:charset w:val="00"/>
    <w:family w:val="swiss"/>
    <w:pitch w:val="variable"/>
    <w:sig w:usb0="E7002EFF" w:usb1="D200FDFF" w:usb2="0A24602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1B7D" w:rsidRDefault="00C433F9">
    <w:pPr>
      <w:pStyle w:val="Voetteks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van </w:t>
    </w:r>
    <w:r>
      <w:fldChar w:fldCharType="begin"/>
    </w:r>
    <w:r>
      <w:instrText xml:space="preserve"> NUMPAGES   \* MERGEFORMAT </w:instrText>
    </w:r>
    <w:r>
      <w:fldChar w:fldCharType="separate"/>
    </w:r>
    <w:r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7D93" w:rsidRDefault="00737D93" w:rsidP="0088501B">
      <w:r>
        <w:separator/>
      </w:r>
    </w:p>
  </w:footnote>
  <w:footnote w:type="continuationSeparator" w:id="0">
    <w:p w:rsidR="00737D93" w:rsidRDefault="00737D93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1B7D" w:rsidRPr="00571B7D" w:rsidRDefault="00571B7D" w:rsidP="00571B7D">
    <w:pPr>
      <w:pStyle w:val="Koptekst"/>
      <w:jc w:val="center"/>
      <w:rPr>
        <w:sz w:val="18"/>
      </w:rPr>
    </w:pPr>
    <w:r w:rsidRPr="0049097B">
      <w:rPr>
        <w:sz w:val="18"/>
        <w:szCs w:val="18"/>
      </w:rPr>
      <w:t>Aanbestedingsleidraad DBFM A16 Rotterdam | Versie A | Zaaknummer 31100826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02D54C6C"/>
    <w:multiLevelType w:val="multilevel"/>
    <w:tmpl w:val="06962652"/>
    <w:numStyleLink w:val="Lijststijl"/>
  </w:abstractNum>
  <w:abstractNum w:abstractNumId="4">
    <w:nsid w:val="04AF55C7"/>
    <w:multiLevelType w:val="multilevel"/>
    <w:tmpl w:val="06962652"/>
    <w:numStyleLink w:val="Lijststijl"/>
  </w:abstractNum>
  <w:abstractNum w:abstractNumId="5">
    <w:nsid w:val="063964C2"/>
    <w:multiLevelType w:val="multilevel"/>
    <w:tmpl w:val="06962652"/>
    <w:numStyleLink w:val="Lijststijl"/>
  </w:abstractNum>
  <w:abstractNum w:abstractNumId="6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>
    <w:nsid w:val="09483BD7"/>
    <w:multiLevelType w:val="multilevel"/>
    <w:tmpl w:val="06962652"/>
    <w:numStyleLink w:val="Lijststijl"/>
  </w:abstractNum>
  <w:abstractNum w:abstractNumId="8">
    <w:nsid w:val="0A9D5DE4"/>
    <w:multiLevelType w:val="multilevel"/>
    <w:tmpl w:val="06962652"/>
    <w:numStyleLink w:val="Lijststijl"/>
  </w:abstractNum>
  <w:abstractNum w:abstractNumId="9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>
    <w:nsid w:val="1895513E"/>
    <w:multiLevelType w:val="multilevel"/>
    <w:tmpl w:val="06962652"/>
    <w:numStyleLink w:val="Lijststijl"/>
  </w:abstractNum>
  <w:abstractNum w:abstractNumId="13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26F82458"/>
    <w:multiLevelType w:val="multilevel"/>
    <w:tmpl w:val="6A8E5BD4"/>
    <w:numStyleLink w:val="Stijl2"/>
  </w:abstractNum>
  <w:abstractNum w:abstractNumId="15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6">
    <w:nsid w:val="311653D5"/>
    <w:multiLevelType w:val="multilevel"/>
    <w:tmpl w:val="A4700AB0"/>
    <w:lvl w:ilvl="0">
      <w:start w:val="1"/>
      <w:numFmt w:val="bullet"/>
      <w:pStyle w:val="Lijstalinea1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7">
    <w:nsid w:val="31CB79D8"/>
    <w:multiLevelType w:val="multilevel"/>
    <w:tmpl w:val="06962652"/>
    <w:numStyleLink w:val="Lijststijl"/>
  </w:abstractNum>
  <w:abstractNum w:abstractNumId="18">
    <w:nsid w:val="31E853D2"/>
    <w:multiLevelType w:val="multilevel"/>
    <w:tmpl w:val="06962652"/>
    <w:numStyleLink w:val="Lijststijl"/>
  </w:abstractNum>
  <w:abstractNum w:abstractNumId="19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36A6389A"/>
    <w:multiLevelType w:val="multilevel"/>
    <w:tmpl w:val="6A8E5BD4"/>
    <w:numStyleLink w:val="Stijl2"/>
  </w:abstractNum>
  <w:abstractNum w:abstractNumId="21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7DB631B"/>
    <w:multiLevelType w:val="multilevel"/>
    <w:tmpl w:val="06962652"/>
    <w:numStyleLink w:val="Lijststijl"/>
  </w:abstractNum>
  <w:abstractNum w:abstractNumId="23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5">
    <w:nsid w:val="5CAF5D0D"/>
    <w:multiLevelType w:val="multilevel"/>
    <w:tmpl w:val="06962652"/>
    <w:numStyleLink w:val="Lijststijl"/>
  </w:abstractNum>
  <w:abstractNum w:abstractNumId="26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9050C84"/>
    <w:multiLevelType w:val="multilevel"/>
    <w:tmpl w:val="06962652"/>
    <w:numStyleLink w:val="Lijststijl"/>
  </w:abstractNum>
  <w:num w:numId="1">
    <w:abstractNumId w:val="9"/>
  </w:num>
  <w:num w:numId="2">
    <w:abstractNumId w:val="11"/>
  </w:num>
  <w:num w:numId="3">
    <w:abstractNumId w:val="25"/>
  </w:num>
  <w:num w:numId="4">
    <w:abstractNumId w:val="10"/>
  </w:num>
  <w:num w:numId="5">
    <w:abstractNumId w:val="14"/>
  </w:num>
  <w:num w:numId="6">
    <w:abstractNumId w:val="17"/>
  </w:num>
  <w:num w:numId="7">
    <w:abstractNumId w:val="2"/>
  </w:num>
  <w:num w:numId="8">
    <w:abstractNumId w:val="1"/>
  </w:num>
  <w:num w:numId="9">
    <w:abstractNumId w:val="0"/>
  </w:num>
  <w:num w:numId="10">
    <w:abstractNumId w:val="7"/>
  </w:num>
  <w:num w:numId="11">
    <w:abstractNumId w:val="5"/>
  </w:num>
  <w:num w:numId="12">
    <w:abstractNumId w:val="5"/>
  </w:num>
  <w:num w:numId="13">
    <w:abstractNumId w:val="26"/>
  </w:num>
  <w:num w:numId="14">
    <w:abstractNumId w:val="3"/>
  </w:num>
  <w:num w:numId="15">
    <w:abstractNumId w:val="15"/>
  </w:num>
  <w:num w:numId="16">
    <w:abstractNumId w:val="21"/>
  </w:num>
  <w:num w:numId="17">
    <w:abstractNumId w:val="8"/>
  </w:num>
  <w:num w:numId="18">
    <w:abstractNumId w:val="18"/>
  </w:num>
  <w:num w:numId="19">
    <w:abstractNumId w:val="27"/>
  </w:num>
  <w:num w:numId="20">
    <w:abstractNumId w:val="12"/>
  </w:num>
  <w:num w:numId="21">
    <w:abstractNumId w:val="20"/>
  </w:num>
  <w:num w:numId="22">
    <w:abstractNumId w:val="22"/>
  </w:num>
  <w:num w:numId="23">
    <w:abstractNumId w:val="16"/>
  </w:num>
  <w:num w:numId="24">
    <w:abstractNumId w:val="24"/>
  </w:num>
  <w:num w:numId="25">
    <w:abstractNumId w:val="23"/>
  </w:num>
  <w:num w:numId="26">
    <w:abstractNumId w:val="6"/>
  </w:num>
  <w:num w:numId="27">
    <w:abstractNumId w:val="13"/>
  </w:num>
  <w:num w:numId="28">
    <w:abstractNumId w:val="19"/>
  </w:num>
  <w:num w:numId="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7D93"/>
    <w:rsid w:val="000E1F3B"/>
    <w:rsid w:val="001D6F03"/>
    <w:rsid w:val="00241548"/>
    <w:rsid w:val="002A6578"/>
    <w:rsid w:val="002B1092"/>
    <w:rsid w:val="002E0FD2"/>
    <w:rsid w:val="0038549E"/>
    <w:rsid w:val="003C4BF2"/>
    <w:rsid w:val="0040142D"/>
    <w:rsid w:val="0040571B"/>
    <w:rsid w:val="00450447"/>
    <w:rsid w:val="004B0EA1"/>
    <w:rsid w:val="004D766D"/>
    <w:rsid w:val="00571B7D"/>
    <w:rsid w:val="005A4FBE"/>
    <w:rsid w:val="005D2CF1"/>
    <w:rsid w:val="005E046F"/>
    <w:rsid w:val="006006F5"/>
    <w:rsid w:val="006D2E66"/>
    <w:rsid w:val="006F42D7"/>
    <w:rsid w:val="0073653F"/>
    <w:rsid w:val="00737D93"/>
    <w:rsid w:val="007F4AEA"/>
    <w:rsid w:val="0088501B"/>
    <w:rsid w:val="008E3581"/>
    <w:rsid w:val="00905289"/>
    <w:rsid w:val="009C5CF5"/>
    <w:rsid w:val="00A32591"/>
    <w:rsid w:val="00A77ABF"/>
    <w:rsid w:val="00A863E9"/>
    <w:rsid w:val="00B022C4"/>
    <w:rsid w:val="00B559E9"/>
    <w:rsid w:val="00B72222"/>
    <w:rsid w:val="00B80650"/>
    <w:rsid w:val="00C36FAA"/>
    <w:rsid w:val="00C433F9"/>
    <w:rsid w:val="00CA55CC"/>
    <w:rsid w:val="00DA3555"/>
    <w:rsid w:val="00ED7AB9"/>
    <w:rsid w:val="00EE5BBE"/>
    <w:rsid w:val="00F65492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6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/>
    <w:lsdException w:name="heading 6" w:uiPriority="9" w:unhideWhenUsed="0"/>
    <w:lsdException w:name="heading 7" w:uiPriority="9" w:unhideWhenUsed="0" w:qFormat="1"/>
    <w:lsdException w:name="heading 8" w:uiPriority="9" w:unhideWhenUsed="0" w:qFormat="1"/>
    <w:lsdException w:name="heading 9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Standaard">
    <w:name w:val="Normal"/>
    <w:uiPriority w:val="16"/>
    <w:rsid w:val="00737D93"/>
    <w:pPr>
      <w:spacing w:line="240" w:lineRule="atLeast"/>
    </w:pPr>
    <w:rPr>
      <w:rFonts w:ascii="Verdana" w:eastAsia="DejaVu Sans" w:hAnsi="Verdana" w:cs="Times New Roman"/>
      <w:szCs w:val="24"/>
      <w:lang w:eastAsia="nl-NL"/>
    </w:rPr>
  </w:style>
  <w:style w:type="paragraph" w:styleId="Kop1">
    <w:name w:val="heading 1"/>
    <w:basedOn w:val="Standaard"/>
    <w:next w:val="Standaard"/>
    <w:link w:val="Kop1Char"/>
    <w:qFormat/>
    <w:rsid w:val="00B022C4"/>
    <w:pPr>
      <w:keepNext/>
      <w:keepLines/>
      <w:outlineLvl w:val="0"/>
    </w:pPr>
    <w:rPr>
      <w:rFonts w:eastAsiaTheme="majorEastAsi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eastAsiaTheme="majorEastAsi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73653F"/>
    <w:pPr>
      <w:ind w:left="227"/>
    </w:pPr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73653F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365F91" w:themeColor="text1" w:themeShade="BF"/>
    </w:rPr>
    <w:tblPr>
      <w:tblStyleRowBandSize w:val="1"/>
      <w:tblStyleColBandSize w:val="1"/>
      <w:tblBorders>
        <w:top w:val="single" w:sz="8" w:space="0" w:color="4F81BD" w:themeColor="text1"/>
        <w:bottom w:val="single" w:sz="8" w:space="0" w:color="4F81BD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A7BFDE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4F81BD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4F81BD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6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/>
    <w:lsdException w:name="heading 6" w:uiPriority="9" w:unhideWhenUsed="0"/>
    <w:lsdException w:name="heading 7" w:uiPriority="9" w:unhideWhenUsed="0" w:qFormat="1"/>
    <w:lsdException w:name="heading 8" w:uiPriority="9" w:unhideWhenUsed="0" w:qFormat="1"/>
    <w:lsdException w:name="heading 9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Standaard">
    <w:name w:val="Normal"/>
    <w:uiPriority w:val="16"/>
    <w:rsid w:val="00737D93"/>
    <w:pPr>
      <w:spacing w:line="240" w:lineRule="atLeast"/>
    </w:pPr>
    <w:rPr>
      <w:rFonts w:ascii="Verdana" w:eastAsia="DejaVu Sans" w:hAnsi="Verdana" w:cs="Times New Roman"/>
      <w:szCs w:val="24"/>
      <w:lang w:eastAsia="nl-NL"/>
    </w:rPr>
  </w:style>
  <w:style w:type="paragraph" w:styleId="Kop1">
    <w:name w:val="heading 1"/>
    <w:basedOn w:val="Standaard"/>
    <w:next w:val="Standaard"/>
    <w:link w:val="Kop1Char"/>
    <w:qFormat/>
    <w:rsid w:val="00B022C4"/>
    <w:pPr>
      <w:keepNext/>
      <w:keepLines/>
      <w:outlineLvl w:val="0"/>
    </w:pPr>
    <w:rPr>
      <w:rFonts w:eastAsiaTheme="majorEastAsi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eastAsiaTheme="majorEastAsi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73653F"/>
    <w:pPr>
      <w:ind w:left="227"/>
    </w:pPr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73653F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365F91" w:themeColor="text1" w:themeShade="BF"/>
    </w:rPr>
    <w:tblPr>
      <w:tblStyleRowBandSize w:val="1"/>
      <w:tblStyleColBandSize w:val="1"/>
      <w:tblBorders>
        <w:top w:val="single" w:sz="8" w:space="0" w:color="4F81BD" w:themeColor="text1"/>
        <w:bottom w:val="single" w:sz="8" w:space="0" w:color="4F81BD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A7BFDE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4F81BD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4F81BD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Rijkswaterstaat">
  <a:themeElements>
    <a:clrScheme name="Rijkswaterstaat">
      <a:dk1>
        <a:srgbClr val="4F81BD"/>
      </a:dk1>
      <a:lt1>
        <a:sysClr val="window" lastClr="FFFFFF"/>
      </a:lt1>
      <a:dk2>
        <a:srgbClr val="000000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05010D-38ED-4F9C-9EB5-AA9CD100F9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161</Words>
  <Characters>887</Characters>
  <Application>Microsoft Office Word</Application>
  <DocSecurity>0</DocSecurity>
  <Lines>7</Lines>
  <Paragraphs>2</Paragraphs>
  <ScaleCrop>false</ScaleCrop>
  <Company>Rijkswaterstaat</Company>
  <LinksUpToDate>false</LinksUpToDate>
  <CharactersWithSpaces>1046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Sander Dekens</dc:creator>
  <cp:lastModifiedBy>Sander Dekens</cp:lastModifiedBy>
  <cp:revision>3</cp:revision>
  <dcterms:created xsi:type="dcterms:W3CDTF">2016-12-01T14:53:00Z</dcterms:created>
  <dcterms:modified xsi:type="dcterms:W3CDTF">2016-12-01T14:56:00Z</dcterms:modified>
</cp:coreProperties>
</file>